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Schlauchwaschanlage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07354854" name="005b0fd0-0108-11f1-b581-c760f5e85c3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1194977" name="005b0fd0-0108-11f1-b581-c760f5e85c3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Garderobe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01683996" name="30f98ea0-010d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7775570" name="30f98ea0-010d-11f1-a852-c5c84742ed1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Schlauchwaschanlage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97344046" name="43843fb0-0109-11f1-b581-c760f5e85c3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7295104" name="43843fb0-0109-11f1-b581-c760f5e85c3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Garderobe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42939351" name="5facd180-010d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8041286" name="5facd180-010d-11f1-a852-c5c84742ed18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Mehrzweckhalle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00192274" name="ea01d850-0110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2879035" name="ea01d850-0110-11f1-a852-c5c84742ed1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Mehrzweckhalle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35360607" name="a27afe30-0110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4128567" name="a27afe30-0110-11f1-a852-c5c84742ed1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Mehrzweckhalle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90227184" name="fe8660c0-0110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5442469" name="fe8660c0-0110-11f1-a852-c5c84742ed18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Pausenraum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Deckenpanelen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49947022" name="c5385070-0111-11f1-a852-c5c84742ed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2124897" name="c5385070-0111-11f1-a852-c5c84742ed18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Feuerwehrgebäude Männedorf</w:t>
          </w:r>
        </w:p>
        <w:p>
          <w:pPr>
            <w:spacing w:before="0" w:after="0"/>
          </w:pPr>
          <w:r>
            <w:t>713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